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E0" w:rsidRDefault="00EB63E0" w:rsidP="0064530C">
      <w:pPr>
        <w:pStyle w:val="af"/>
        <w:rPr>
          <w:b/>
          <w:szCs w:val="28"/>
        </w:rPr>
      </w:pP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EB63E0" w:rsidRDefault="00EB63E0" w:rsidP="00EB63E0">
      <w:pPr>
        <w:jc w:val="center"/>
        <w:rPr>
          <w:bCs/>
        </w:rPr>
      </w:pPr>
      <w:r>
        <w:rPr>
          <w:bCs/>
        </w:rPr>
        <w:t>00.00.2022   № 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3D1990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</w:t>
      </w:r>
      <w:r w:rsidR="00257BF9">
        <w:rPr>
          <w:bCs/>
        </w:rPr>
        <w:t xml:space="preserve"> </w:t>
      </w:r>
      <w:r>
        <w:rPr>
          <w:bCs/>
        </w:rPr>
        <w:t>4</w:t>
      </w:r>
      <w:r w:rsidR="005C44ED">
        <w:rPr>
          <w:bCs/>
        </w:rPr>
        <w:t>3</w:t>
      </w:r>
      <w:r>
        <w:rPr>
          <w:bCs/>
        </w:rPr>
        <w:t xml:space="preserve"> «</w:t>
      </w:r>
      <w:r w:rsidR="005C44ED">
        <w:rPr>
          <w:bCs/>
        </w:rPr>
        <w:t xml:space="preserve">Об утверждении  административного регламента </w:t>
      </w:r>
      <w:r w:rsidR="005C44ED" w:rsidRPr="003F0B23">
        <w:rPr>
          <w:bCs/>
        </w:rPr>
        <w:t xml:space="preserve">предоставления муниципальной услуги по </w:t>
      </w:r>
      <w:r w:rsidR="005C44ED" w:rsidRPr="003F0B23">
        <w:t>изменению договора социального найма жилого помещения муниципального жилищного фонда социального использования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850616" w:rsidRDefault="00A93858" w:rsidP="002A6351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2A6351">
        <w:t>,</w:t>
      </w:r>
      <w:r w:rsidR="006A7511">
        <w:t xml:space="preserve"> </w:t>
      </w:r>
      <w:r w:rsidR="00430C02" w:rsidRPr="001242AE">
        <w:t>на основании экспертного заключения министерства юс</w:t>
      </w:r>
      <w:r w:rsidR="00430C02">
        <w:t>тиции Новосибирской области от 01.04</w:t>
      </w:r>
      <w:r w:rsidR="00430C02" w:rsidRPr="001242AE">
        <w:t>.202</w:t>
      </w:r>
      <w:r w:rsidR="00430C02">
        <w:t>2</w:t>
      </w:r>
      <w:r w:rsidR="00430C02" w:rsidRPr="001242AE">
        <w:t xml:space="preserve"> №</w:t>
      </w:r>
      <w:r w:rsidR="00430C02">
        <w:t>16</w:t>
      </w:r>
      <w:r w:rsidR="00257BF9">
        <w:t>71</w:t>
      </w:r>
      <w:r w:rsidR="00430C02" w:rsidRPr="001242AE">
        <w:t>-02-02-03/9</w:t>
      </w:r>
      <w:r w:rsidR="00430C02">
        <w:t xml:space="preserve">, </w:t>
      </w:r>
      <w:r w:rsidR="002A6351">
        <w:t xml:space="preserve">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2A6351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2A6351" w:rsidP="002A6351">
      <w:pPr>
        <w:ind w:firstLine="709"/>
        <w:jc w:val="both"/>
      </w:pPr>
      <w:r>
        <w:t>1.</w:t>
      </w:r>
      <w:r w:rsidR="00EA5ABC">
        <w:t>Внести в</w:t>
      </w:r>
      <w:r w:rsidR="001F2C38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5C44ED">
        <w:rPr>
          <w:bCs/>
        </w:rPr>
        <w:t>3</w:t>
      </w:r>
      <w:r w:rsidR="007A35F1">
        <w:rPr>
          <w:bCs/>
        </w:rPr>
        <w:t xml:space="preserve"> «</w:t>
      </w:r>
      <w:r w:rsidR="005C44ED">
        <w:rPr>
          <w:bCs/>
        </w:rPr>
        <w:t xml:space="preserve">Об утверждении  административного регламента </w:t>
      </w:r>
      <w:r w:rsidR="005C44ED" w:rsidRPr="003F0B23">
        <w:rPr>
          <w:bCs/>
        </w:rPr>
        <w:t xml:space="preserve">предоставления муниципальной услуги по </w:t>
      </w:r>
      <w:r w:rsidR="005C44ED" w:rsidRPr="003F0B23">
        <w:t>изменению договора социального найма жилого помещения муниципального жилищного фонда социального использования</w:t>
      </w:r>
      <w:r w:rsidR="00EA5ABC">
        <w:t>»</w:t>
      </w:r>
      <w:r w:rsidR="008348EC">
        <w:t xml:space="preserve"> следующие </w:t>
      </w:r>
      <w:r w:rsidR="00780721">
        <w:t>изменения:</w:t>
      </w:r>
    </w:p>
    <w:p w:rsidR="00430C02" w:rsidRPr="00633FB9" w:rsidRDefault="00430C02" w:rsidP="00430C02">
      <w:pPr>
        <w:ind w:firstLine="709"/>
        <w:jc w:val="both"/>
      </w:pPr>
      <w:r>
        <w:t>1.1. Пункт 2.7.1.  изложить в следующей редакции:</w:t>
      </w:r>
    </w:p>
    <w:p w:rsidR="00430C02" w:rsidRDefault="00430C02" w:rsidP="00430C02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1F2C38" w:rsidRDefault="001F2C38" w:rsidP="001F2C38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2A6351" w:rsidRDefault="002A6351" w:rsidP="006A7511">
      <w:pPr>
        <w:ind w:firstLine="709"/>
        <w:jc w:val="both"/>
      </w:pPr>
      <w:r>
        <w:t>3.</w:t>
      </w:r>
      <w:r w:rsidR="00257BF9">
        <w:t xml:space="preserve"> 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2A6351" w:rsidRDefault="002A6351" w:rsidP="002A6351">
      <w:pPr>
        <w:jc w:val="both"/>
      </w:pPr>
    </w:p>
    <w:p w:rsidR="0004712B" w:rsidRDefault="0004712B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 w:rsidR="0004712B">
        <w:tab/>
      </w:r>
      <w:r>
        <w:tab/>
      </w:r>
      <w:r>
        <w:tab/>
        <w:t>В.И.Калач</w:t>
      </w:r>
    </w:p>
    <w:p w:rsidR="002A6351" w:rsidRDefault="002A6351" w:rsidP="0064530C">
      <w:pPr>
        <w:rPr>
          <w:sz w:val="20"/>
          <w:szCs w:val="20"/>
        </w:rPr>
      </w:pPr>
    </w:p>
    <w:p w:rsidR="00FF40C5" w:rsidRDefault="00FF40C5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430C02">
      <w:headerReference w:type="default" r:id="rId8"/>
      <w:headerReference w:type="first" r:id="rId9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229" w:rsidRDefault="008E4229">
      <w:r>
        <w:separator/>
      </w:r>
    </w:p>
  </w:endnote>
  <w:endnote w:type="continuationSeparator" w:id="1">
    <w:p w:rsidR="008E4229" w:rsidRDefault="008E4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229" w:rsidRDefault="008E4229">
      <w:r>
        <w:separator/>
      </w:r>
    </w:p>
  </w:footnote>
  <w:footnote w:type="continuationSeparator" w:id="1">
    <w:p w:rsidR="008E4229" w:rsidRDefault="008E4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4904"/>
      <w:docPartObj>
        <w:docPartGallery w:val="Page Numbers (Top of Page)"/>
        <w:docPartUnique/>
      </w:docPartObj>
    </w:sdtPr>
    <w:sdtContent>
      <w:p w:rsidR="00933A14" w:rsidRDefault="007B4122">
        <w:pPr>
          <w:pStyle w:val="ac"/>
          <w:jc w:val="center"/>
        </w:pPr>
        <w:r w:rsidRPr="002A6351">
          <w:rPr>
            <w:sz w:val="20"/>
            <w:szCs w:val="20"/>
          </w:rPr>
          <w:fldChar w:fldCharType="begin"/>
        </w:r>
        <w:r w:rsidR="00E72F37" w:rsidRPr="002A6351">
          <w:rPr>
            <w:sz w:val="20"/>
            <w:szCs w:val="20"/>
          </w:rPr>
          <w:instrText xml:space="preserve"> PAGE   \* MERGEFORMAT </w:instrText>
        </w:r>
        <w:r w:rsidRPr="002A6351">
          <w:rPr>
            <w:sz w:val="20"/>
            <w:szCs w:val="20"/>
          </w:rPr>
          <w:fldChar w:fldCharType="separate"/>
        </w:r>
        <w:r w:rsidR="00EB63E0">
          <w:rPr>
            <w:noProof/>
            <w:sz w:val="20"/>
            <w:szCs w:val="20"/>
          </w:rPr>
          <w:t>2</w:t>
        </w:r>
        <w:r w:rsidRPr="002A6351">
          <w:rPr>
            <w:sz w:val="20"/>
            <w:szCs w:val="20"/>
          </w:rPr>
          <w:fldChar w:fldCharType="end"/>
        </w:r>
      </w:p>
    </w:sdtContent>
  </w:sdt>
  <w:p w:rsidR="00933A14" w:rsidRDefault="00933A1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3E0" w:rsidRDefault="00EB63E0" w:rsidP="00EB63E0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3431B"/>
    <w:rsid w:val="00044371"/>
    <w:rsid w:val="0004712B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E2E3B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0791"/>
    <w:rsid w:val="001E22C2"/>
    <w:rsid w:val="001F0AA4"/>
    <w:rsid w:val="001F1015"/>
    <w:rsid w:val="001F1F66"/>
    <w:rsid w:val="001F269C"/>
    <w:rsid w:val="001F2C38"/>
    <w:rsid w:val="001F6AFE"/>
    <w:rsid w:val="00205E4D"/>
    <w:rsid w:val="002068D7"/>
    <w:rsid w:val="00241E80"/>
    <w:rsid w:val="00253ADB"/>
    <w:rsid w:val="002550D2"/>
    <w:rsid w:val="00257BF9"/>
    <w:rsid w:val="00283A3A"/>
    <w:rsid w:val="00286BB6"/>
    <w:rsid w:val="00293130"/>
    <w:rsid w:val="00294241"/>
    <w:rsid w:val="002A2C7F"/>
    <w:rsid w:val="002A6351"/>
    <w:rsid w:val="002B15D1"/>
    <w:rsid w:val="002C7C92"/>
    <w:rsid w:val="002D171A"/>
    <w:rsid w:val="002D489F"/>
    <w:rsid w:val="002E67DF"/>
    <w:rsid w:val="002F1F91"/>
    <w:rsid w:val="00302D13"/>
    <w:rsid w:val="00304960"/>
    <w:rsid w:val="003140A6"/>
    <w:rsid w:val="00324BAB"/>
    <w:rsid w:val="00332828"/>
    <w:rsid w:val="0033608B"/>
    <w:rsid w:val="00341183"/>
    <w:rsid w:val="00354186"/>
    <w:rsid w:val="0036013E"/>
    <w:rsid w:val="003626B4"/>
    <w:rsid w:val="00365179"/>
    <w:rsid w:val="0037728D"/>
    <w:rsid w:val="00380B58"/>
    <w:rsid w:val="00393DFB"/>
    <w:rsid w:val="003C3B25"/>
    <w:rsid w:val="003C7E02"/>
    <w:rsid w:val="003D1990"/>
    <w:rsid w:val="003E0690"/>
    <w:rsid w:val="003F1B4F"/>
    <w:rsid w:val="003F66E6"/>
    <w:rsid w:val="00404C03"/>
    <w:rsid w:val="00413A91"/>
    <w:rsid w:val="00430C02"/>
    <w:rsid w:val="0044385B"/>
    <w:rsid w:val="00460081"/>
    <w:rsid w:val="004639AA"/>
    <w:rsid w:val="00492839"/>
    <w:rsid w:val="004A0A7A"/>
    <w:rsid w:val="004B1FB1"/>
    <w:rsid w:val="004C38DA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44ED"/>
    <w:rsid w:val="005C77FB"/>
    <w:rsid w:val="005C7C12"/>
    <w:rsid w:val="005E5C1E"/>
    <w:rsid w:val="005E78FF"/>
    <w:rsid w:val="005F54E4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2C33"/>
    <w:rsid w:val="00653991"/>
    <w:rsid w:val="00655F10"/>
    <w:rsid w:val="006576DE"/>
    <w:rsid w:val="00657C6F"/>
    <w:rsid w:val="00665BEA"/>
    <w:rsid w:val="00673BDA"/>
    <w:rsid w:val="00676DFF"/>
    <w:rsid w:val="00677BDA"/>
    <w:rsid w:val="006A7511"/>
    <w:rsid w:val="006B7B6F"/>
    <w:rsid w:val="006D44A4"/>
    <w:rsid w:val="006E1015"/>
    <w:rsid w:val="006E3B84"/>
    <w:rsid w:val="006E6547"/>
    <w:rsid w:val="006F2BC6"/>
    <w:rsid w:val="006F775D"/>
    <w:rsid w:val="00704C39"/>
    <w:rsid w:val="00711C41"/>
    <w:rsid w:val="007202AE"/>
    <w:rsid w:val="007274F7"/>
    <w:rsid w:val="00780721"/>
    <w:rsid w:val="00797502"/>
    <w:rsid w:val="007A0834"/>
    <w:rsid w:val="007A35F1"/>
    <w:rsid w:val="007B101B"/>
    <w:rsid w:val="007B1209"/>
    <w:rsid w:val="007B3F49"/>
    <w:rsid w:val="007B4122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0BF7"/>
    <w:rsid w:val="008417E0"/>
    <w:rsid w:val="0084241F"/>
    <w:rsid w:val="00842FB8"/>
    <w:rsid w:val="00850616"/>
    <w:rsid w:val="008536BF"/>
    <w:rsid w:val="00864370"/>
    <w:rsid w:val="0086464F"/>
    <w:rsid w:val="00870F64"/>
    <w:rsid w:val="008954B7"/>
    <w:rsid w:val="00897971"/>
    <w:rsid w:val="008A306E"/>
    <w:rsid w:val="008C61DD"/>
    <w:rsid w:val="008C66F2"/>
    <w:rsid w:val="008E3854"/>
    <w:rsid w:val="008E4229"/>
    <w:rsid w:val="008F10CC"/>
    <w:rsid w:val="008F1BFF"/>
    <w:rsid w:val="008F692A"/>
    <w:rsid w:val="00920512"/>
    <w:rsid w:val="00923B83"/>
    <w:rsid w:val="00933266"/>
    <w:rsid w:val="00933A14"/>
    <w:rsid w:val="00947C51"/>
    <w:rsid w:val="00956C12"/>
    <w:rsid w:val="00962A4F"/>
    <w:rsid w:val="00986D67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23AB3"/>
    <w:rsid w:val="00A30DBA"/>
    <w:rsid w:val="00A31DF6"/>
    <w:rsid w:val="00A52C02"/>
    <w:rsid w:val="00A542AF"/>
    <w:rsid w:val="00A56B2A"/>
    <w:rsid w:val="00A6578C"/>
    <w:rsid w:val="00A77B3E"/>
    <w:rsid w:val="00A819FA"/>
    <w:rsid w:val="00A93858"/>
    <w:rsid w:val="00AA606A"/>
    <w:rsid w:val="00AB1CC4"/>
    <w:rsid w:val="00AB687B"/>
    <w:rsid w:val="00AB7BD0"/>
    <w:rsid w:val="00AD0CCC"/>
    <w:rsid w:val="00AE1E2D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BF27DC"/>
    <w:rsid w:val="00C051E0"/>
    <w:rsid w:val="00C21054"/>
    <w:rsid w:val="00C305C6"/>
    <w:rsid w:val="00C36FF9"/>
    <w:rsid w:val="00C644B4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1F7D"/>
    <w:rsid w:val="00D121D9"/>
    <w:rsid w:val="00D13F1E"/>
    <w:rsid w:val="00D166A7"/>
    <w:rsid w:val="00D22742"/>
    <w:rsid w:val="00D24E23"/>
    <w:rsid w:val="00D37CB4"/>
    <w:rsid w:val="00D47214"/>
    <w:rsid w:val="00D47CFD"/>
    <w:rsid w:val="00D50164"/>
    <w:rsid w:val="00D641F6"/>
    <w:rsid w:val="00D80127"/>
    <w:rsid w:val="00D8258D"/>
    <w:rsid w:val="00D84025"/>
    <w:rsid w:val="00D93B3F"/>
    <w:rsid w:val="00D94541"/>
    <w:rsid w:val="00DA1D71"/>
    <w:rsid w:val="00DB0395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15A3"/>
    <w:rsid w:val="00E327C6"/>
    <w:rsid w:val="00E3535D"/>
    <w:rsid w:val="00E36A65"/>
    <w:rsid w:val="00E4747C"/>
    <w:rsid w:val="00E47A1E"/>
    <w:rsid w:val="00E47C22"/>
    <w:rsid w:val="00E71635"/>
    <w:rsid w:val="00E72F37"/>
    <w:rsid w:val="00E732CE"/>
    <w:rsid w:val="00E76DD4"/>
    <w:rsid w:val="00E77AC8"/>
    <w:rsid w:val="00E831C7"/>
    <w:rsid w:val="00E84AE9"/>
    <w:rsid w:val="00E90EC8"/>
    <w:rsid w:val="00E92CDE"/>
    <w:rsid w:val="00EA5ABC"/>
    <w:rsid w:val="00EB63E0"/>
    <w:rsid w:val="00EC7D5F"/>
    <w:rsid w:val="00EE4C47"/>
    <w:rsid w:val="00EF5FEA"/>
    <w:rsid w:val="00EF75CA"/>
    <w:rsid w:val="00F10FF0"/>
    <w:rsid w:val="00F12EA8"/>
    <w:rsid w:val="00F27ADF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  <w:rsid w:val="00FF4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933A14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6A751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4F840-3B7E-4D62-86E6-8AA4A7FA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4</cp:revision>
  <cp:lastPrinted>2022-04-12T08:44:00Z</cp:lastPrinted>
  <dcterms:created xsi:type="dcterms:W3CDTF">2022-04-12T08:44:00Z</dcterms:created>
  <dcterms:modified xsi:type="dcterms:W3CDTF">2022-06-15T05:28:00Z</dcterms:modified>
</cp:coreProperties>
</file>